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SISTEM KAWALAN AKSES</w:t>
      </w:r>
    </w:p>
    <w:p>
      <w:pPr>
        <w:spacing w:after="480"/>
      </w:pPr>
      <w:r>
        <w:rPr>
          <w:rFonts w:ascii="Aptos" w:hAnsi="Aptos"/>
          <w:b w:val="0"/>
          <w:color w:val="5E6B78"/>
          <w:sz w:val="26"/>
        </w:rPr>
        <w:t>Access Control System</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MS-SME-003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sistem kawalan akses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sistem kawalan akses.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Controllers</w:t>
      </w:r>
    </w:p>
    <w:p>
      <w:pPr>
        <w:pStyle w:val="ListBullet"/>
        <w:spacing w:after="50"/>
        <w:ind w:left="369" w:hanging="170"/>
      </w:pPr>
      <w:r>
        <w:rPr>
          <w:rFonts w:ascii="Aptos" w:hAnsi="Aptos"/>
          <w:b w:val="0"/>
          <w:color w:val="263442"/>
          <w:sz w:val="19"/>
        </w:rPr>
        <w:t>Readers</w:t>
      </w:r>
    </w:p>
    <w:p>
      <w:pPr>
        <w:pStyle w:val="ListBullet"/>
        <w:spacing w:after="50"/>
        <w:ind w:left="369" w:hanging="170"/>
      </w:pPr>
      <w:r>
        <w:rPr>
          <w:rFonts w:ascii="Aptos" w:hAnsi="Aptos"/>
          <w:b w:val="0"/>
          <w:color w:val="263442"/>
          <w:sz w:val="19"/>
        </w:rPr>
        <w:t>Locks</w:t>
      </w:r>
    </w:p>
    <w:p>
      <w:pPr>
        <w:pStyle w:val="ListBullet"/>
        <w:spacing w:after="50"/>
        <w:ind w:left="369" w:hanging="170"/>
      </w:pPr>
      <w:r>
        <w:rPr>
          <w:rFonts w:ascii="Aptos" w:hAnsi="Aptos"/>
          <w:b w:val="0"/>
          <w:color w:val="263442"/>
          <w:sz w:val="19"/>
        </w:rPr>
        <w:t>Door contacts</w:t>
      </w:r>
    </w:p>
    <w:p>
      <w:pPr>
        <w:pStyle w:val="ListBullet"/>
        <w:spacing w:after="50"/>
        <w:ind w:left="369" w:hanging="170"/>
      </w:pPr>
      <w:r>
        <w:rPr>
          <w:rFonts w:ascii="Aptos" w:hAnsi="Aptos"/>
          <w:b w:val="0"/>
          <w:color w:val="263442"/>
          <w:sz w:val="19"/>
        </w:rPr>
        <w:t>Exit devices</w:t>
      </w:r>
    </w:p>
    <w:p>
      <w:pPr>
        <w:pStyle w:val="ListBullet"/>
        <w:spacing w:after="50"/>
        <w:ind w:left="369" w:hanging="170"/>
      </w:pPr>
      <w:r>
        <w:rPr>
          <w:rFonts w:ascii="Aptos" w:hAnsi="Aptos"/>
          <w:b w:val="0"/>
          <w:color w:val="263442"/>
          <w:sz w:val="19"/>
        </w:rPr>
        <w:t>Cables</w:t>
      </w:r>
    </w:p>
    <w:p>
      <w:pPr>
        <w:pStyle w:val="ListBullet"/>
        <w:spacing w:after="50"/>
        <w:ind w:left="369" w:hanging="170"/>
      </w:pPr>
      <w:r>
        <w:rPr>
          <w:rFonts w:ascii="Aptos" w:hAnsi="Aptos"/>
          <w:b w:val="0"/>
          <w:color w:val="263442"/>
          <w:sz w:val="19"/>
        </w:rPr>
        <w:t>Power supplies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Instrumen ujian elektrik</w:t>
      </w:r>
    </w:p>
    <w:p>
      <w:pPr>
        <w:pStyle w:val="ListBullet"/>
        <w:spacing w:after="50"/>
        <w:ind w:left="369" w:hanging="170"/>
      </w:pPr>
      <w:r>
        <w:rPr>
          <w:rFonts w:ascii="Aptos" w:hAnsi="Aptos"/>
          <w:b w:val="0"/>
          <w:color w:val="263442"/>
          <w:sz w:val="19"/>
        </w:rPr>
        <w:t>Programming workstation</w:t>
      </w:r>
    </w:p>
    <w:p>
      <w:pPr>
        <w:pStyle w:val="ListBullet"/>
        <w:spacing w:after="50"/>
        <w:ind w:left="369" w:hanging="170"/>
      </w:pPr>
      <w:r>
        <w:rPr>
          <w:rFonts w:ascii="Aptos" w:hAnsi="Aptos"/>
          <w:b w:val="0"/>
          <w:color w:val="263442"/>
          <w:sz w:val="19"/>
        </w:rPr>
        <w:t>Door force gauge jika diperlukan</w:t>
      </w:r>
    </w:p>
    <w:p>
      <w:pPr>
        <w:pStyle w:val="ListBullet"/>
        <w:spacing w:after="50"/>
        <w:ind w:left="369" w:hanging="170"/>
      </w:pPr>
      <w:r>
        <w:rPr>
          <w:rFonts w:ascii="Aptos" w:hAnsi="Aptos"/>
          <w:b w:val="0"/>
          <w:color w:val="263442"/>
          <w:sz w:val="19"/>
        </w:rPr>
        <w:t>Network tester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sistem kawalan akses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Controllers, Readers, Locks, Door contacts, Exit devices, Cables, Power supplies.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door jadual. </w:t>
      </w:r>
      <w:r>
        <w:rPr>
          <w:rFonts w:ascii="Aptos" w:hAnsi="Aptos"/>
          <w:b w:val="0"/>
          <w:color w:val="263442"/>
          <w:sz w:val="19"/>
        </w:rPr>
        <w:t>Luluskan door jadual, security logic, kebakaran interfaces dan fail-safe keperluan.</w:t>
      </w:r>
    </w:p>
    <w:p>
      <w:pPr>
        <w:keepLines/>
        <w:spacing w:after="100" w:line="269" w:lineRule="auto"/>
        <w:ind w:left="369" w:hanging="369"/>
      </w:pPr>
      <w:r>
        <w:rPr>
          <w:rFonts w:ascii="Aptos" w:hAnsi="Aptos"/>
          <w:b/>
          <w:color w:val="071E33"/>
          <w:sz w:val="19"/>
        </w:rPr>
        <w:t xml:space="preserve">2. Selaraskan door hardware. </w:t>
      </w:r>
      <w:r>
        <w:rPr>
          <w:rFonts w:ascii="Aptos" w:hAnsi="Aptos"/>
          <w:b w:val="0"/>
          <w:color w:val="263442"/>
          <w:sz w:val="19"/>
        </w:rPr>
        <w:t>Selaraskan door hardware dan pasang containment, perkabelan dan controllers.</w:t>
      </w:r>
    </w:p>
    <w:p>
      <w:pPr>
        <w:keepLines/>
        <w:spacing w:after="100" w:line="269" w:lineRule="auto"/>
        <w:ind w:left="369" w:hanging="369"/>
      </w:pPr>
      <w:r>
        <w:rPr>
          <w:rFonts w:ascii="Aptos" w:hAnsi="Aptos"/>
          <w:b/>
          <w:color w:val="071E33"/>
          <w:sz w:val="19"/>
        </w:rPr>
        <w:t xml:space="preserve">3. Pasang readers, locks, contacts, break-glass. </w:t>
      </w:r>
      <w:r>
        <w:rPr>
          <w:rFonts w:ascii="Aptos" w:hAnsi="Aptos"/>
          <w:b w:val="0"/>
          <w:color w:val="263442"/>
          <w:sz w:val="19"/>
        </w:rPr>
        <w:t>Pasang readers, locks, contacts, break-glass dan request-ke-exit devices.</w:t>
      </w:r>
    </w:p>
    <w:p>
      <w:pPr>
        <w:keepLines/>
        <w:spacing w:after="100" w:line="269" w:lineRule="auto"/>
        <w:ind w:left="369" w:hanging="369"/>
      </w:pPr>
      <w:r>
        <w:rPr>
          <w:rFonts w:ascii="Aptos" w:hAnsi="Aptos"/>
          <w:b/>
          <w:color w:val="071E33"/>
          <w:sz w:val="19"/>
        </w:rPr>
        <w:t xml:space="preserve">4. buat penamatan, labelkan dan uji power, battery, network dan supervised circuits. </w:t>
      </w:r>
    </w:p>
    <w:p>
      <w:pPr>
        <w:keepLines/>
        <w:spacing w:after="100" w:line="269" w:lineRule="auto"/>
        <w:ind w:left="369" w:hanging="369"/>
      </w:pPr>
      <w:r>
        <w:rPr>
          <w:rFonts w:ascii="Aptos" w:hAnsi="Aptos"/>
          <w:b/>
          <w:color w:val="071E33"/>
          <w:sz w:val="19"/>
        </w:rPr>
        <w:t xml:space="preserve">5. Konfigurasikan permissions, time zones, penggera. </w:t>
      </w:r>
      <w:r>
        <w:rPr>
          <w:rFonts w:ascii="Aptos" w:hAnsi="Aptos"/>
          <w:b w:val="0"/>
          <w:color w:val="263442"/>
          <w:sz w:val="19"/>
        </w:rPr>
        <w:t>Konfigurasikan permissions, time zones, penggera dan event logging using uji credentials.</w:t>
      </w:r>
    </w:p>
    <w:p>
      <w:pPr>
        <w:keepLines/>
        <w:spacing w:after="100" w:line="269" w:lineRule="auto"/>
        <w:ind w:left="369" w:hanging="369"/>
      </w:pPr>
      <w:r>
        <w:rPr>
          <w:rFonts w:ascii="Aptos" w:hAnsi="Aptos"/>
          <w:b/>
          <w:color w:val="071E33"/>
          <w:sz w:val="19"/>
        </w:rPr>
        <w:t xml:space="preserve">6. Sahkan normal, kebakaran, power-fail. </w:t>
      </w:r>
      <w:r>
        <w:rPr>
          <w:rFonts w:ascii="Aptos" w:hAnsi="Aptos"/>
          <w:b w:val="0"/>
          <w:color w:val="263442"/>
          <w:sz w:val="19"/>
        </w:rPr>
        <w:t>Sahkan normal, kebakaran, power-fail dan emergency lepaskan modes untuk every controlled door.</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door dan logic jadual; hardware interface; perkabelan; power dan network; permissions dan events; emergency modes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door trapping; elektrik hidup; kebakaran egress failure; data security; unexpected kunci lepaskan.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Door dan logic jadual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Hardware interface</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Perkabelan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Power dan network</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Permissions dan events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Emergency modes</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Door trapping</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Elektrik hidup</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Kebakaran egress failure</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Data security</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Unexpected kunci lepaskan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MS-SME-003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Sistem Kawalan Akses</dc:title>
  <dc:subject>Template penyata kaedah pembinaan yang boleh diedit</dc:subject>
  <dc:creator>Method Statement Hub Malaysia</dc:creator>
  <cp:keywords>access control, card reader, door security</cp:keywords>
  <dc:description>generated by python-docx</dc:description>
  <cp:lastModifiedBy/>
  <cp:revision>1</cp:revision>
  <dcterms:created xsi:type="dcterms:W3CDTF">2013-12-23T23:15:00Z</dcterms:created>
  <dcterms:modified xsi:type="dcterms:W3CDTF">2013-12-23T23:15:00Z</dcterms:modified>
  <cp:category/>
</cp:coreProperties>
</file>